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 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444408" name="2f956340-2c19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332180" name="2f956340-2c19-11f1-b6e1-9dc360cfc4d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180664" name="35843f60-2c19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747396" name="35843f60-2c19-11f1-b6e1-9dc360cfc4d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840531" name="81f74b5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521996" name="81f74b50-2c1c-11f1-b6e1-9dc360cfc4d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149064" name="857c054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144711" name="857c0540-2c1c-11f1-b6e1-9dc360cfc4d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772169" name="c71b2f3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13134" name="c71b2f30-2c1c-11f1-b6e1-9dc360cfc4d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603556" name="cc658df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021755" name="cc658df0-2c1c-11f1-b6e1-9dc360cfc4d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9973057" name="0139b97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593779" name="0139b970-2c1d-11f1-b6e1-9dc360cfc4d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609841" name="045e03e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85695" name="045e03e0-2c1d-11f1-b6e1-9dc360cfc4d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Lavabo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Lavabo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2512020" name="f24d934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730792" name="f24d9340-2c1d-11f1-b6e1-9dc360cfc4d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1551973" name="f7e6391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845633" name="f7e63910-2c1d-11f1-b6e1-9dc360cfc4d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6735386" name="29cda4e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257365" name="29cda4e0-2c1e-11f1-b6e1-9dc360cfc4d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9487983" name="2c60abd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419834" name="2c60abd0-2c1e-11f1-b6e1-9dc360cfc4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1635805" name="5b782ec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709124" name="5b782ec0-2c1e-11f1-b6e1-9dc360cfc4d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2403380" name="64df41b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618633" name="64df41b0-2c1e-11f1-b6e1-9dc360cfc4d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Lavabo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Lavabo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2406511" name="f894ac1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65488" name="f894ac10-2c1e-11f1-b6e1-9dc360cfc4d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4311605" name="fcb1604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950640" name="fcb16040-2c1e-11f1-b6e1-9dc360cfc4d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0591000" name="0df28810-2c20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524620" name="0df28810-2c20-11f1-b6e1-9dc360cfc4d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820812" name="12347780-2c20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380773" name="12347780-2c20-11f1-b6e1-9dc360cfc4d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Maienholz 10, 5018 Erlinsbach</w:t>
          </w:r>
        </w:p>
        <w:p>
          <w:pPr>
            <w:spacing w:before="0" w:after="0"/>
          </w:pPr>
          <w:r>
            <w:t>749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